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3" w14:textId="77777777" w:rsidR="00BD05EA" w:rsidRDefault="00BD05EA" w:rsidP="00BD05EA">
      <w:pPr>
        <w:pStyle w:val="Bijlage"/>
      </w:pPr>
      <w:bookmarkStart w:id="0" w:name="_Toc334096301"/>
    </w:p>
    <w:p w14:paraId="5AEABD25" w14:textId="7DBAC029" w:rsidR="00BD05EA" w:rsidRDefault="00BD05EA" w:rsidP="00BD05EA">
      <w:pPr>
        <w:pStyle w:val="Bijlage"/>
      </w:pPr>
      <w:r>
        <w:t xml:space="preserve">Bijlage </w:t>
      </w:r>
      <w:r w:rsidR="00CB2194">
        <w:t>2</w:t>
      </w:r>
      <w:r>
        <w:t xml:space="preserve">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5DE7775E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‘</w:t>
            </w:r>
            <w:r w:rsidR="00CB2194" w:rsidRPr="00CB2194">
              <w:rPr>
                <w:b/>
                <w:szCs w:val="18"/>
              </w:rPr>
              <w:t>Side Scan Sonars NZ levering en onderhoud</w:t>
            </w:r>
            <w:r w:rsidR="006E3446">
              <w:rPr>
                <w:b/>
                <w:szCs w:val="18"/>
              </w:rPr>
              <w:t>’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51595BDE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 xml:space="preserve">en </w:t>
            </w:r>
            <w:r w:rsidRPr="009E7602">
              <w:rPr>
                <w:szCs w:val="18"/>
              </w:rPr>
              <w:lastRenderedPageBreak/>
              <w:t>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CB2194">
              <w:rPr>
                <w:szCs w:val="18"/>
              </w:rPr>
              <w:t>dienstverleningsovereenkomst EN de leveringsovereenkomst</w:t>
            </w:r>
            <w:r w:rsidRPr="009E7602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77777777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5B438F21" w:rsidR="009F143D" w:rsidRPr="006E3446" w:rsidRDefault="00CB219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CB2194">
              <w:rPr>
                <w:szCs w:val="18"/>
                <w:lang w:val="es-ES"/>
              </w:rPr>
              <w:t>Side Scan Sonars NZ levering en onderhoud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</w:t>
            </w:r>
            <w:r w:rsidR="00922BE2">
              <w:rPr>
                <w:szCs w:val="18"/>
              </w:rPr>
              <w:lastRenderedPageBreak/>
              <w:t xml:space="preserve">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33A5B55C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CB2194">
              <w:rPr>
                <w:szCs w:val="18"/>
              </w:rPr>
              <w:t>/ (handgeschreven handtekening(en)</w:t>
            </w:r>
            <w:bookmarkStart w:id="1" w:name="_GoBack"/>
            <w:bookmarkEnd w:id="1"/>
            <w:r w:rsidR="00CB2194">
              <w:rPr>
                <w:szCs w:val="18"/>
              </w:rPr>
              <w:t>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Pr="00DB004C" w:rsidRDefault="00241548" w:rsidP="00F068E2">
      <w:pPr>
        <w:rPr>
          <w:i/>
        </w:rPr>
      </w:pPr>
    </w:p>
    <w:sectPr w:rsidR="00241548" w:rsidRPr="00DB004C" w:rsidSect="00F068E2"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77C3B"/>
    <w:rsid w:val="000D31CC"/>
    <w:rsid w:val="000E1F3B"/>
    <w:rsid w:val="001D6F03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CB2194"/>
    <w:rsid w:val="00D0076D"/>
    <w:rsid w:val="00D62112"/>
    <w:rsid w:val="00DA3555"/>
    <w:rsid w:val="00DB004C"/>
    <w:rsid w:val="00ED7AB9"/>
    <w:rsid w:val="00EE5BBE"/>
    <w:rsid w:val="00F068E2"/>
    <w:rsid w:val="00F65492"/>
    <w:rsid w:val="00F65FCC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52b83872666f3764cdcb7eb8d04269a9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7940ecba7001866f087c746667bbd656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 xsi:nil="true"/>
    <Inkoopfase xmlns="c1078875-96a9-43ae-a506-1f32208e0bfd" xsi:nil="true"/>
    <Fase_x0020_Europees_x0020_aanbesteden xmlns="c1078875-96a9-43ae-a506-1f32208e0bfd">4 Selectie en gunning</Fase_x0020_Europees_x0020_aanbesteden>
    <Samenvatting xmlns="c2fd60d3-7e4a-416c-9025-a7946b386b51">Akkoordverklaring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2022-07-31T22:00:00+00:00</Publicatie_x0020_datum>
    <_dlc_DocIdPersistId xmlns="c2fd60d3-7e4a-416c-9025-a7946b386b51" xsi:nil="true"/>
    <Document_x0020_status12 xmlns="c2fd60d3-7e4a-416c-9025-a7946b386b51">Definitief</Document_x0020_status12>
    <Documentbeheerder xmlns="c1078875-96a9-43ae-a506-1f32208e0bfd">
      <UserInfo>
        <DisplayName/>
        <AccountId xsi:nil="true"/>
        <AccountType/>
      </UserInfo>
    </Documentbeheerder>
    <_dlc_DocId xmlns="c2fd60d3-7e4a-416c-9025-a7946b386b51">SW00-1289143531-251</_dlc_DocId>
    <_dlc_DocIdUrl xmlns="c2fd60d3-7e4a-416c-9025-a7946b386b51">
      <Url>https://samenwerken.sp01.intranet.rws.nl/sites/vpr0000734/_layouts/15/DocIdRedir.aspx?ID=SW00-1289143531-251</Url>
      <Description>SW00-1289143531-251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2496-5838-4C56-AD49-CA3BD557DD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F014F-82E6-498B-8ED6-A36D0671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http://schemas.microsoft.com/office/2006/metadata/properties"/>
    <ds:schemaRef ds:uri="c2fd60d3-7e4a-416c-9025-a7946b386b5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c1078875-96a9-43ae-a506-1f32208e0bfd"/>
    <ds:schemaRef ds:uri="http://purl.org/dc/elements/1.1/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EF9A30-033F-4853-8B53-8F4A2A5A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1461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Akkoordverklaring v1.02</vt:lpstr>
    </vt:vector>
  </TitlesOfParts>
  <Company>Rijkswaterstaat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 v1.02</dc:title>
  <dc:creator>Mullem, Thijs van (CIV)</dc:creator>
  <cp:lastModifiedBy>Arendse-Koopman, Christine (CIV)</cp:lastModifiedBy>
  <cp:revision>2</cp:revision>
  <dcterms:created xsi:type="dcterms:W3CDTF">2023-02-02T10:27:00Z</dcterms:created>
  <dcterms:modified xsi:type="dcterms:W3CDTF">2023-02-02T10:27:00Z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f8899716-d938-4d09-9e9f-e64e4307a34a</vt:lpwstr>
  </property>
</Properties>
</file>